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50219A" w:rsidRDefault="0043404A" w:rsidP="0024398A">
      <w:pPr>
        <w:jc w:val="right"/>
        <w:rPr>
          <w:rFonts w:ascii="Arial" w:hAnsi="Arial"/>
          <w:b/>
          <w:szCs w:val="20"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/>
          <w:b/>
          <w:szCs w:val="20"/>
        </w:rPr>
        <w:t>KEW.PS-27</w:t>
      </w:r>
    </w:p>
    <w:p w:rsidR="0024398A" w:rsidRPr="0050219A" w:rsidRDefault="0024398A" w:rsidP="0024398A">
      <w:pPr>
        <w:rPr>
          <w:rFonts w:ascii="Arial" w:hAnsi="Arial" w:cs="Arial"/>
          <w:szCs w:val="20"/>
        </w:rPr>
      </w:pPr>
    </w:p>
    <w:p w:rsidR="0024398A" w:rsidRPr="0050219A" w:rsidRDefault="0024398A" w:rsidP="0024398A">
      <w:pPr>
        <w:keepNext/>
        <w:keepLines/>
        <w:spacing w:before="200" w:line="360" w:lineRule="auto"/>
        <w:jc w:val="center"/>
        <w:outlineLvl w:val="1"/>
        <w:rPr>
          <w:rFonts w:ascii="Arial" w:hAnsi="Arial"/>
          <w:b/>
          <w:bCs/>
          <w:szCs w:val="20"/>
        </w:rPr>
      </w:pPr>
      <w:r w:rsidRPr="0050219A">
        <w:rPr>
          <w:rFonts w:ascii="Arial" w:hAnsi="Arial"/>
          <w:b/>
          <w:bCs/>
          <w:szCs w:val="20"/>
        </w:rPr>
        <w:t xml:space="preserve">BORANG SEBUT HARGA PELUPUSAN </w:t>
      </w:r>
      <w:r w:rsidR="0043404A">
        <w:rPr>
          <w:rFonts w:ascii="Arial" w:hAnsi="Arial"/>
          <w:b/>
          <w:bCs/>
          <w:szCs w:val="20"/>
        </w:rPr>
        <w:t>STOK</w:t>
      </w:r>
    </w:p>
    <w:p w:rsidR="0024398A" w:rsidRPr="0050219A" w:rsidRDefault="0024398A" w:rsidP="0024398A">
      <w:pPr>
        <w:spacing w:line="360" w:lineRule="auto"/>
        <w:jc w:val="center"/>
        <w:rPr>
          <w:rFonts w:ascii="Arial" w:hAnsi="Arial" w:cs="Arial"/>
          <w:b/>
          <w:bCs/>
          <w:szCs w:val="20"/>
        </w:rPr>
      </w:pP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Nama Individu/</w:t>
      </w:r>
      <w:r w:rsidR="0050219A" w:rsidRPr="0050219A">
        <w:rPr>
          <w:rFonts w:ascii="Arial" w:hAnsi="Arial" w:cs="Arial"/>
          <w:szCs w:val="20"/>
        </w:rPr>
        <w:t xml:space="preserve"> </w:t>
      </w:r>
      <w:r w:rsidRPr="0050219A">
        <w:rPr>
          <w:rFonts w:ascii="Arial" w:hAnsi="Arial" w:cs="Arial"/>
          <w:szCs w:val="20"/>
        </w:rPr>
        <w:t>Syarikat</w:t>
      </w:r>
      <w:r w:rsidR="0050219A" w:rsidRPr="0050219A">
        <w:rPr>
          <w:rFonts w:ascii="Arial" w:hAnsi="Arial" w:cs="Arial"/>
          <w:szCs w:val="20"/>
        </w:rPr>
        <w:tab/>
      </w:r>
      <w:r w:rsidR="0050219A" w:rsidRPr="0050219A">
        <w:rPr>
          <w:rFonts w:ascii="Arial" w:hAnsi="Arial" w:cs="Arial"/>
          <w:szCs w:val="20"/>
        </w:rPr>
        <w:tab/>
      </w:r>
      <w:r w:rsidR="0050219A" w:rsidRPr="0050219A">
        <w:rPr>
          <w:rFonts w:ascii="Arial" w:hAnsi="Arial" w:cs="Arial"/>
          <w:szCs w:val="20"/>
        </w:rPr>
        <w:tab/>
        <w:t xml:space="preserve">    </w:t>
      </w:r>
      <w:r w:rsidRPr="0050219A">
        <w:rPr>
          <w:rFonts w:ascii="Arial" w:hAnsi="Arial" w:cs="Arial"/>
          <w:szCs w:val="20"/>
        </w:rPr>
        <w:t>: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 xml:space="preserve">No. Kad </w:t>
      </w:r>
      <w:r w:rsidR="0050219A" w:rsidRPr="0050219A">
        <w:rPr>
          <w:rFonts w:ascii="Arial" w:hAnsi="Arial" w:cs="Arial"/>
          <w:szCs w:val="20"/>
        </w:rPr>
        <w:t>Pengenalan/ Pendaftaran Syarikat</w:t>
      </w:r>
      <w:r w:rsidRPr="0050219A">
        <w:rPr>
          <w:rFonts w:ascii="Arial" w:hAnsi="Arial" w:cs="Arial"/>
          <w:szCs w:val="20"/>
        </w:rPr>
        <w:t>: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Alamat: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___________________________________________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___________________________________________</w:t>
      </w:r>
    </w:p>
    <w:p w:rsidR="0024398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___________________________________________</w:t>
      </w:r>
    </w:p>
    <w:p w:rsidR="0050219A" w:rsidRPr="0050219A" w:rsidRDefault="0050219A" w:rsidP="0024398A">
      <w:pPr>
        <w:spacing w:line="360" w:lineRule="auto"/>
        <w:rPr>
          <w:rFonts w:ascii="Arial" w:hAnsi="Arial" w:cs="Arial"/>
          <w:szCs w:val="20"/>
        </w:rPr>
      </w:pP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Kepada: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 xml:space="preserve">___________________________________________ 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 xml:space="preserve">___________________________________________ 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 xml:space="preserve">___________________________________________ 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(Nama dan Alamat Kementerian atau Jabatan)</w:t>
      </w:r>
    </w:p>
    <w:p w:rsidR="0024398A" w:rsidRPr="0050219A" w:rsidRDefault="0024398A" w:rsidP="0024398A">
      <w:pPr>
        <w:spacing w:line="360" w:lineRule="auto"/>
        <w:ind w:left="360"/>
        <w:rPr>
          <w:rFonts w:ascii="Arial" w:hAnsi="Arial" w:cs="Arial"/>
          <w:szCs w:val="20"/>
        </w:rPr>
      </w:pPr>
    </w:p>
    <w:p w:rsidR="0024398A" w:rsidRPr="0050219A" w:rsidRDefault="0024398A" w:rsidP="0024398A">
      <w:pPr>
        <w:spacing w:line="36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Tuan,</w:t>
      </w:r>
    </w:p>
    <w:p w:rsidR="0024398A" w:rsidRPr="0050219A" w:rsidRDefault="0024398A" w:rsidP="0024398A">
      <w:pPr>
        <w:keepNext/>
        <w:keepLines/>
        <w:spacing w:before="200" w:line="360" w:lineRule="auto"/>
        <w:outlineLvl w:val="3"/>
        <w:rPr>
          <w:rFonts w:ascii="Arial" w:hAnsi="Arial" w:cs="Arial"/>
          <w:b/>
          <w:bCs/>
          <w:i/>
          <w:iCs/>
          <w:szCs w:val="20"/>
        </w:rPr>
      </w:pPr>
      <w:r w:rsidRPr="0050219A">
        <w:rPr>
          <w:rFonts w:ascii="Arial" w:hAnsi="Arial" w:cs="Arial"/>
          <w:b/>
          <w:bCs/>
          <w:i/>
          <w:iCs/>
          <w:szCs w:val="20"/>
        </w:rPr>
        <w:t xml:space="preserve">Tawaran Untuk Sebut Harga No. …………../…….. </w:t>
      </w:r>
    </w:p>
    <w:p w:rsidR="0024398A" w:rsidRPr="0050219A" w:rsidRDefault="0024398A" w:rsidP="0024398A">
      <w:pPr>
        <w:spacing w:line="360" w:lineRule="auto"/>
        <w:rPr>
          <w:rFonts w:ascii="Arial" w:hAnsi="Arial" w:cs="Arial"/>
          <w:b/>
          <w:bCs/>
          <w:szCs w:val="20"/>
        </w:rPr>
      </w:pPr>
    </w:p>
    <w:p w:rsidR="0024398A" w:rsidRPr="0050219A" w:rsidRDefault="0024398A" w:rsidP="0024398A">
      <w:pPr>
        <w:spacing w:after="120" w:line="480" w:lineRule="auto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Merujuk kepada perkara di atas, saya/</w:t>
      </w:r>
      <w:r w:rsidR="0050219A">
        <w:rPr>
          <w:rFonts w:ascii="Arial" w:hAnsi="Arial" w:cs="Arial"/>
          <w:szCs w:val="20"/>
        </w:rPr>
        <w:t xml:space="preserve"> </w:t>
      </w:r>
      <w:r w:rsidRPr="0050219A">
        <w:rPr>
          <w:rFonts w:ascii="Arial" w:hAnsi="Arial" w:cs="Arial"/>
          <w:szCs w:val="20"/>
        </w:rPr>
        <w:t>syarikat berminat menyertai sebut harga tersebut.</w:t>
      </w:r>
    </w:p>
    <w:p w:rsidR="0024398A" w:rsidRPr="0050219A" w:rsidRDefault="0024398A" w:rsidP="0050219A">
      <w:pPr>
        <w:pStyle w:val="ListParagraph"/>
        <w:numPr>
          <w:ilvl w:val="0"/>
          <w:numId w:val="126"/>
        </w:numPr>
        <w:spacing w:line="360" w:lineRule="auto"/>
        <w:ind w:hanging="720"/>
        <w:jc w:val="left"/>
        <w:rPr>
          <w:rFonts w:ascii="Arial" w:hAnsi="Arial" w:cs="Arial"/>
          <w:szCs w:val="20"/>
        </w:rPr>
      </w:pPr>
      <w:r w:rsidRPr="0050219A">
        <w:rPr>
          <w:rFonts w:ascii="Arial" w:hAnsi="Arial" w:cs="Arial"/>
          <w:szCs w:val="20"/>
        </w:rPr>
        <w:t>Tawaran saya/</w:t>
      </w:r>
      <w:r w:rsidR="0050219A">
        <w:rPr>
          <w:rFonts w:ascii="Arial" w:hAnsi="Arial" w:cs="Arial"/>
          <w:szCs w:val="20"/>
        </w:rPr>
        <w:t xml:space="preserve"> </w:t>
      </w:r>
      <w:r w:rsidRPr="0050219A">
        <w:rPr>
          <w:rFonts w:ascii="Arial" w:hAnsi="Arial" w:cs="Arial"/>
          <w:szCs w:val="20"/>
        </w:rPr>
        <w:t>syarikat adalah seperti berikut:-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781"/>
        <w:gridCol w:w="1426"/>
        <w:gridCol w:w="2266"/>
        <w:gridCol w:w="1670"/>
      </w:tblGrid>
      <w:tr w:rsidR="0024398A" w:rsidRPr="00437182" w:rsidTr="0050219A">
        <w:trPr>
          <w:trHeight w:val="57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50219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Bil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43404A" w:rsidP="0050219A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Perihal Stok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50219A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Kuantiti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80D" w:rsidRDefault="0024398A" w:rsidP="0050219A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Harga Tawaran</w:t>
            </w:r>
          </w:p>
          <w:p w:rsidR="0024398A" w:rsidRPr="00437182" w:rsidRDefault="0024398A" w:rsidP="0050219A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(RM)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50219A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Deposit Sebut Harga</w:t>
            </w:r>
          </w:p>
        </w:tc>
      </w:tr>
      <w:tr w:rsidR="0024398A" w:rsidRPr="00437182" w:rsidTr="0050219A">
        <w:trPr>
          <w:trHeight w:val="34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398A" w:rsidRPr="00437182" w:rsidTr="0050219A">
        <w:trPr>
          <w:trHeight w:val="33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398A" w:rsidRPr="00437182" w:rsidTr="0050219A">
        <w:trPr>
          <w:trHeight w:val="34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398A" w:rsidRPr="00437182" w:rsidTr="0050219A">
        <w:trPr>
          <w:trHeight w:val="34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398A" w:rsidRPr="00437182" w:rsidTr="0050219A">
        <w:trPr>
          <w:trHeight w:val="33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398A" w:rsidRPr="00437182" w:rsidTr="0050219A">
        <w:trPr>
          <w:trHeight w:val="36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3.</w:t>
      </w:r>
      <w:r w:rsidRPr="00BC5F3D">
        <w:rPr>
          <w:rFonts w:ascii="Arial" w:hAnsi="Arial" w:cs="Arial"/>
        </w:rPr>
        <w:tab/>
        <w:t xml:space="preserve">Bersama-sama ini disertakan deposit sebut harga (sebanyak </w:t>
      </w:r>
      <w:r w:rsidR="00445EB1" w:rsidRPr="00B1780D">
        <w:rPr>
          <w:rFonts w:ascii="Arial" w:hAnsi="Arial" w:cs="Arial"/>
        </w:rPr>
        <w:t>5%</w:t>
      </w:r>
      <w:r w:rsidR="00445EB1" w:rsidRP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daripada harga tawaran aset di atas atau RM5,000 mengikut mana yang terendah) yang bernilai RM____________(Ringgit Malaysia _________________) dalam bentuk </w:t>
      </w:r>
      <w:r w:rsidR="00B1780D" w:rsidRPr="00B1780D">
        <w:rPr>
          <w:rFonts w:ascii="Arial" w:hAnsi="Arial" w:cs="Arial"/>
        </w:rPr>
        <w:t>Wang Pos/ Draf Bank</w:t>
      </w:r>
      <w:r w:rsidR="00B1780D">
        <w:rPr>
          <w:rFonts w:ascii="Arial" w:hAnsi="Arial" w:cs="Arial"/>
        </w:rPr>
        <w:t>,</w:t>
      </w:r>
      <w:r w:rsidR="00B1780D" w:rsidRPr="00BC5F3D">
        <w:rPr>
          <w:rFonts w:ascii="Arial" w:hAnsi="Arial" w:cs="Arial"/>
          <w:i/>
          <w:iCs/>
        </w:rPr>
        <w:t xml:space="preserve"> </w:t>
      </w:r>
      <w:r w:rsidR="00B1780D">
        <w:rPr>
          <w:rFonts w:ascii="Arial" w:hAnsi="Arial" w:cs="Arial"/>
        </w:rPr>
        <w:t>N</w:t>
      </w:r>
      <w:r w:rsidRPr="00BC5F3D">
        <w:rPr>
          <w:rFonts w:ascii="Arial" w:hAnsi="Arial" w:cs="Arial"/>
        </w:rPr>
        <w:t>o. ____________________ atas nama ____________________________________ (Kementerian atau Jabatan).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4.</w:t>
      </w:r>
      <w:r w:rsidRPr="00BC5F3D">
        <w:rPr>
          <w:rFonts w:ascii="Arial" w:hAnsi="Arial" w:cs="Arial"/>
        </w:rPr>
        <w:tab/>
        <w:t>Saya/</w:t>
      </w:r>
      <w:r w:rsidR="0050219A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syarikat memahami dan bersetuju dengan semua syarat-syarat yang ditetapkan.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Sekian, terima kasih.</w:t>
      </w:r>
    </w:p>
    <w:p w:rsidR="0024398A" w:rsidRPr="00BC5F3D" w:rsidRDefault="0024398A" w:rsidP="00B1780D">
      <w:pPr>
        <w:rPr>
          <w:rFonts w:ascii="Arial" w:hAnsi="Arial" w:cs="Arial"/>
        </w:rPr>
      </w:pPr>
    </w:p>
    <w:p w:rsidR="0024398A" w:rsidRDefault="0024398A" w:rsidP="00B1780D">
      <w:pPr>
        <w:rPr>
          <w:rFonts w:ascii="Arial" w:hAnsi="Arial" w:cs="Arial"/>
        </w:rPr>
      </w:pPr>
    </w:p>
    <w:p w:rsidR="00B1780D" w:rsidRDefault="00B1780D" w:rsidP="00B1780D">
      <w:pPr>
        <w:rPr>
          <w:rFonts w:ascii="Arial" w:hAnsi="Arial" w:cs="Arial"/>
        </w:rPr>
      </w:pPr>
    </w:p>
    <w:p w:rsidR="00B1780D" w:rsidRPr="00BC5F3D" w:rsidRDefault="00B1780D" w:rsidP="00B1780D">
      <w:pPr>
        <w:rPr>
          <w:rFonts w:ascii="Arial" w:hAnsi="Arial" w:cs="Arial"/>
        </w:rPr>
      </w:pPr>
    </w:p>
    <w:p w:rsidR="0024398A" w:rsidRPr="00BC5F3D" w:rsidRDefault="0024398A" w:rsidP="00B1780D">
      <w:pPr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="00B1780D">
        <w:rPr>
          <w:rFonts w:ascii="Arial" w:hAnsi="Arial" w:cs="Arial"/>
        </w:rPr>
        <w:tab/>
      </w:r>
      <w:r w:rsidR="00B1780D">
        <w:rPr>
          <w:rFonts w:ascii="Arial" w:hAnsi="Arial" w:cs="Arial"/>
        </w:rPr>
        <w:tab/>
        <w:t>: ................................</w:t>
      </w:r>
    </w:p>
    <w:p w:rsidR="0024398A" w:rsidRPr="00BC5F3D" w:rsidRDefault="0024398A" w:rsidP="00B1780D">
      <w:pPr>
        <w:rPr>
          <w:rFonts w:ascii="Arial" w:hAnsi="Arial" w:cs="Arial"/>
        </w:rPr>
      </w:pPr>
    </w:p>
    <w:p w:rsidR="00B1780D" w:rsidRDefault="00B1780D" w:rsidP="00B1780D">
      <w:pPr>
        <w:rPr>
          <w:rFonts w:ascii="Arial" w:hAnsi="Arial" w:cs="Arial"/>
        </w:rPr>
      </w:pPr>
      <w:r>
        <w:rPr>
          <w:rFonts w:ascii="Arial" w:hAnsi="Arial" w:cs="Arial"/>
        </w:rPr>
        <w:t>Tarikh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................................</w:t>
      </w:r>
    </w:p>
    <w:p w:rsidR="0024398A" w:rsidRDefault="0024398A" w:rsidP="00B1780D">
      <w:pPr>
        <w:rPr>
          <w:rFonts w:ascii="Arial" w:hAnsi="Arial" w:cs="Arial"/>
        </w:rPr>
      </w:pPr>
    </w:p>
    <w:p w:rsidR="00B1780D" w:rsidRPr="00BC5F3D" w:rsidRDefault="00B1780D" w:rsidP="00B1780D">
      <w:pPr>
        <w:rPr>
          <w:rFonts w:ascii="Arial" w:hAnsi="Arial" w:cs="Arial"/>
        </w:rPr>
      </w:pPr>
      <w:r>
        <w:rPr>
          <w:rFonts w:ascii="Arial" w:hAnsi="Arial" w:cs="Arial"/>
        </w:rPr>
        <w:t>Cap Syarikat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................................</w:t>
      </w:r>
    </w:p>
    <w:p w:rsidR="0024398A" w:rsidRPr="00BC5F3D" w:rsidRDefault="0024398A" w:rsidP="00B1780D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Default="0024398A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Default="00437182" w:rsidP="0024398A">
      <w:pPr>
        <w:rPr>
          <w:rFonts w:ascii="Arial" w:hAnsi="Arial" w:cs="Arial"/>
        </w:rPr>
      </w:pPr>
    </w:p>
    <w:p w:rsidR="00437182" w:rsidRPr="00BC5F3D" w:rsidRDefault="00437182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rPr>
          <w:rFonts w:ascii="Arial" w:hAnsi="Arial" w:cs="Arial"/>
        </w:rPr>
      </w:pPr>
    </w:p>
    <w:sectPr w:rsidR="0024398A" w:rsidRPr="00BC5F3D" w:rsidSect="00E326E6">
      <w:headerReference w:type="default" r:id="rId9"/>
      <w:footerReference w:type="default" r:id="rId10"/>
      <w:pgSz w:w="12240" w:h="15840"/>
      <w:pgMar w:top="1440" w:right="1440" w:bottom="1440" w:left="2160" w:header="720" w:footer="476" w:gutter="0"/>
      <w:pgNumType w:start="4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C4" w:rsidRDefault="003266C4">
      <w:r>
        <w:separator/>
      </w:r>
    </w:p>
  </w:endnote>
  <w:endnote w:type="continuationSeparator" w:id="0">
    <w:p w:rsidR="003266C4" w:rsidRDefault="0032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F3CAC" w:rsidRPr="00E0331B" w:rsidRDefault="00FF3CAC" w:rsidP="00FF3CAC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0331B">
              <w:rPr>
                <w:rFonts w:ascii="Arial" w:hAnsi="Arial" w:cs="Arial"/>
                <w:sz w:val="20"/>
              </w:rPr>
              <w:t xml:space="preserve">M.S. </w:t>
            </w:r>
            <w:r w:rsidR="00C229AE" w:rsidRPr="00C229AE">
              <w:rPr>
                <w:rFonts w:ascii="Arial" w:hAnsi="Arial" w:cs="Arial"/>
                <w:sz w:val="20"/>
              </w:rPr>
              <w:fldChar w:fldCharType="begin"/>
            </w:r>
            <w:r w:rsidR="00C229AE" w:rsidRPr="00C229AE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C229AE" w:rsidRPr="00C229AE">
              <w:rPr>
                <w:rFonts w:ascii="Arial" w:hAnsi="Arial" w:cs="Arial"/>
                <w:sz w:val="20"/>
              </w:rPr>
              <w:fldChar w:fldCharType="separate"/>
            </w:r>
            <w:r w:rsidR="00E326E6">
              <w:rPr>
                <w:rFonts w:ascii="Arial" w:hAnsi="Arial" w:cs="Arial"/>
                <w:noProof/>
                <w:sz w:val="20"/>
              </w:rPr>
              <w:t>43</w:t>
            </w:r>
            <w:r w:rsidR="00C229AE" w:rsidRPr="00C229AE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E0331B">
              <w:rPr>
                <w:rFonts w:ascii="Arial" w:hAnsi="Arial" w:cs="Arial"/>
                <w:sz w:val="20"/>
              </w:rPr>
              <w:t>/</w:t>
            </w:r>
            <w:r w:rsidR="00E326E6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DB0B4D" w:rsidRDefault="00DB0B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C4" w:rsidRDefault="003266C4">
      <w:r>
        <w:separator/>
      </w:r>
    </w:p>
  </w:footnote>
  <w:footnote w:type="continuationSeparator" w:id="0">
    <w:p w:rsidR="003266C4" w:rsidRDefault="00326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CAC" w:rsidRPr="00E0331B" w:rsidRDefault="00FF3CAC" w:rsidP="00FF3CAC">
    <w:pPr>
      <w:pStyle w:val="Header"/>
      <w:rPr>
        <w:rFonts w:ascii="Arial" w:hAnsi="Arial" w:cs="Arial"/>
        <w:sz w:val="20"/>
      </w:rPr>
    </w:pPr>
    <w:r w:rsidRPr="00E0331B">
      <w:rPr>
        <w:rFonts w:ascii="Arial" w:hAnsi="Arial" w:cs="Arial"/>
        <w:sz w:val="20"/>
      </w:rPr>
      <w:t>Pekeliling Perbendaharaan Malaysia</w:t>
    </w:r>
    <w:r w:rsidRPr="00E0331B">
      <w:rPr>
        <w:rFonts w:ascii="Arial" w:hAnsi="Arial" w:cs="Arial"/>
        <w:sz w:val="20"/>
      </w:rPr>
      <w:ptab w:relativeTo="margin" w:alignment="center" w:leader="none"/>
    </w:r>
    <w:r w:rsidRPr="00E0331B">
      <w:rPr>
        <w:rFonts w:ascii="Arial" w:hAnsi="Arial" w:cs="Arial"/>
        <w:sz w:val="20"/>
      </w:rPr>
      <w:ptab w:relativeTo="margin" w:alignment="right" w:leader="none"/>
    </w:r>
    <w:r w:rsidR="003F2028">
      <w:rPr>
        <w:rFonts w:ascii="Arial" w:hAnsi="Arial" w:cs="Arial"/>
        <w:sz w:val="20"/>
      </w:rPr>
      <w:t>AM 6.9</w:t>
    </w:r>
    <w:r w:rsidR="00810B15">
      <w:rPr>
        <w:rFonts w:ascii="Arial" w:hAnsi="Arial" w:cs="Arial"/>
        <w:sz w:val="20"/>
      </w:rPr>
      <w:t xml:space="preserve"> Lampiran </w:t>
    </w:r>
    <w:r w:rsidR="000A35DF">
      <w:rPr>
        <w:rFonts w:ascii="Arial" w:hAnsi="Arial" w:cs="Arial"/>
        <w:sz w:val="20"/>
      </w:rPr>
      <w:t>I</w:t>
    </w:r>
  </w:p>
  <w:p w:rsidR="00FF3CAC" w:rsidRDefault="00FF3C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0873950"/>
    <w:multiLevelType w:val="hybridMultilevel"/>
    <w:tmpl w:val="E4E6FC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3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4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5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6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7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80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2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3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5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7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8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9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1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3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8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100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1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4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5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10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2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4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6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7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1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2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4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5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6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7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8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9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30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1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2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9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6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1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7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4"/>
  </w:num>
  <w:num w:numId="57">
    <w:abstractNumId w:val="127"/>
  </w:num>
  <w:num w:numId="58">
    <w:abstractNumId w:val="132"/>
  </w:num>
  <w:num w:numId="59">
    <w:abstractNumId w:val="8"/>
  </w:num>
  <w:num w:numId="60">
    <w:abstractNumId w:val="75"/>
  </w:num>
  <w:num w:numId="61">
    <w:abstractNumId w:val="37"/>
  </w:num>
  <w:num w:numId="62">
    <w:abstractNumId w:val="82"/>
  </w:num>
  <w:num w:numId="63">
    <w:abstractNumId w:val="63"/>
  </w:num>
  <w:num w:numId="64">
    <w:abstractNumId w:val="99"/>
  </w:num>
  <w:num w:numId="65">
    <w:abstractNumId w:val="51"/>
  </w:num>
  <w:num w:numId="66">
    <w:abstractNumId w:val="90"/>
  </w:num>
  <w:num w:numId="67">
    <w:abstractNumId w:val="128"/>
  </w:num>
  <w:num w:numId="68">
    <w:abstractNumId w:val="38"/>
  </w:num>
  <w:num w:numId="69">
    <w:abstractNumId w:val="106"/>
  </w:num>
  <w:num w:numId="70">
    <w:abstractNumId w:val="80"/>
  </w:num>
  <w:num w:numId="71">
    <w:abstractNumId w:val="28"/>
  </w:num>
  <w:num w:numId="72">
    <w:abstractNumId w:val="126"/>
  </w:num>
  <w:num w:numId="73">
    <w:abstractNumId w:val="27"/>
  </w:num>
  <w:num w:numId="74">
    <w:abstractNumId w:val="10"/>
  </w:num>
  <w:num w:numId="75">
    <w:abstractNumId w:val="83"/>
  </w:num>
  <w:num w:numId="76">
    <w:abstractNumId w:val="45"/>
  </w:num>
  <w:num w:numId="77">
    <w:abstractNumId w:val="20"/>
  </w:num>
  <w:num w:numId="78">
    <w:abstractNumId w:val="97"/>
  </w:num>
  <w:num w:numId="79">
    <w:abstractNumId w:val="48"/>
  </w:num>
  <w:num w:numId="80">
    <w:abstractNumId w:val="34"/>
  </w:num>
  <w:num w:numId="81">
    <w:abstractNumId w:val="57"/>
  </w:num>
  <w:num w:numId="82">
    <w:abstractNumId w:val="73"/>
  </w:num>
  <w:num w:numId="83">
    <w:abstractNumId w:val="31"/>
  </w:num>
  <w:num w:numId="84">
    <w:abstractNumId w:val="35"/>
  </w:num>
  <w:num w:numId="85">
    <w:abstractNumId w:val="103"/>
  </w:num>
  <w:num w:numId="86">
    <w:abstractNumId w:val="121"/>
  </w:num>
  <w:num w:numId="87">
    <w:abstractNumId w:val="25"/>
  </w:num>
  <w:num w:numId="88">
    <w:abstractNumId w:val="60"/>
  </w:num>
  <w:num w:numId="89">
    <w:abstractNumId w:val="26"/>
  </w:num>
  <w:num w:numId="90">
    <w:abstractNumId w:val="116"/>
  </w:num>
  <w:num w:numId="91">
    <w:abstractNumId w:val="64"/>
  </w:num>
  <w:num w:numId="92">
    <w:abstractNumId w:val="23"/>
  </w:num>
  <w:num w:numId="93">
    <w:abstractNumId w:val="130"/>
  </w:num>
  <w:num w:numId="94">
    <w:abstractNumId w:val="131"/>
  </w:num>
  <w:num w:numId="95">
    <w:abstractNumId w:val="120"/>
  </w:num>
  <w:num w:numId="96">
    <w:abstractNumId w:val="9"/>
  </w:num>
  <w:num w:numId="97">
    <w:abstractNumId w:val="85"/>
  </w:num>
  <w:num w:numId="98">
    <w:abstractNumId w:val="43"/>
  </w:num>
  <w:num w:numId="99">
    <w:abstractNumId w:val="88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2"/>
  </w:num>
  <w:num w:numId="106">
    <w:abstractNumId w:val="111"/>
  </w:num>
  <w:num w:numId="107">
    <w:abstractNumId w:val="46"/>
  </w:num>
  <w:num w:numId="108">
    <w:abstractNumId w:val="125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4"/>
  </w:num>
  <w:num w:numId="114">
    <w:abstractNumId w:val="108"/>
  </w:num>
  <w:num w:numId="115">
    <w:abstractNumId w:val="112"/>
  </w:num>
  <w:num w:numId="116">
    <w:abstractNumId w:val="104"/>
  </w:num>
  <w:num w:numId="117">
    <w:abstractNumId w:val="74"/>
  </w:num>
  <w:num w:numId="118">
    <w:abstractNumId w:val="18"/>
  </w:num>
  <w:num w:numId="119">
    <w:abstractNumId w:val="129"/>
  </w:num>
  <w:num w:numId="120">
    <w:abstractNumId w:val="76"/>
  </w:num>
  <w:num w:numId="121">
    <w:abstractNumId w:val="47"/>
  </w:num>
  <w:num w:numId="122">
    <w:abstractNumId w:val="15"/>
  </w:num>
  <w:num w:numId="123">
    <w:abstractNumId w:val="24"/>
  </w:num>
  <w:num w:numId="124">
    <w:abstractNumId w:val="110"/>
  </w:num>
  <w:num w:numId="125">
    <w:abstractNumId w:val="113"/>
  </w:num>
  <w:num w:numId="126">
    <w:abstractNumId w:val="67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05C9"/>
    <w:rsid w:val="00004B2B"/>
    <w:rsid w:val="00010E58"/>
    <w:rsid w:val="00015815"/>
    <w:rsid w:val="00023FA9"/>
    <w:rsid w:val="00036B05"/>
    <w:rsid w:val="00040571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2211"/>
    <w:rsid w:val="0009480B"/>
    <w:rsid w:val="00094C18"/>
    <w:rsid w:val="000A35DF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0050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266C4"/>
    <w:rsid w:val="00331D89"/>
    <w:rsid w:val="0033330F"/>
    <w:rsid w:val="0034031E"/>
    <w:rsid w:val="003437FE"/>
    <w:rsid w:val="00344588"/>
    <w:rsid w:val="00345FC7"/>
    <w:rsid w:val="00346D02"/>
    <w:rsid w:val="0035623A"/>
    <w:rsid w:val="00360168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3F2028"/>
    <w:rsid w:val="00401332"/>
    <w:rsid w:val="004029D4"/>
    <w:rsid w:val="00422E57"/>
    <w:rsid w:val="00423568"/>
    <w:rsid w:val="00433715"/>
    <w:rsid w:val="0043404A"/>
    <w:rsid w:val="00437182"/>
    <w:rsid w:val="00442CE3"/>
    <w:rsid w:val="004444EF"/>
    <w:rsid w:val="00445EB1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219A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19F2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16004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040D"/>
    <w:rsid w:val="008014B0"/>
    <w:rsid w:val="00805EB8"/>
    <w:rsid w:val="00810B15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96148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6328"/>
    <w:rsid w:val="00977558"/>
    <w:rsid w:val="00977934"/>
    <w:rsid w:val="009804B0"/>
    <w:rsid w:val="009841F8"/>
    <w:rsid w:val="00985E11"/>
    <w:rsid w:val="009930BF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AF5D75"/>
    <w:rsid w:val="00B0597F"/>
    <w:rsid w:val="00B06B80"/>
    <w:rsid w:val="00B077DC"/>
    <w:rsid w:val="00B1131B"/>
    <w:rsid w:val="00B118D3"/>
    <w:rsid w:val="00B14625"/>
    <w:rsid w:val="00B1538D"/>
    <w:rsid w:val="00B1780D"/>
    <w:rsid w:val="00B23B15"/>
    <w:rsid w:val="00B23D26"/>
    <w:rsid w:val="00B25D57"/>
    <w:rsid w:val="00B51EF2"/>
    <w:rsid w:val="00B54DC8"/>
    <w:rsid w:val="00B55A4E"/>
    <w:rsid w:val="00B6209E"/>
    <w:rsid w:val="00B6733A"/>
    <w:rsid w:val="00B7160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229A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26F9E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B4D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331B"/>
    <w:rsid w:val="00E06E5F"/>
    <w:rsid w:val="00E119B0"/>
    <w:rsid w:val="00E11CA2"/>
    <w:rsid w:val="00E326E6"/>
    <w:rsid w:val="00E55FED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160E9"/>
    <w:rsid w:val="00F379CB"/>
    <w:rsid w:val="00F46083"/>
    <w:rsid w:val="00F5674A"/>
    <w:rsid w:val="00F706E2"/>
    <w:rsid w:val="00F73500"/>
    <w:rsid w:val="00F877DC"/>
    <w:rsid w:val="00F90901"/>
    <w:rsid w:val="00F94505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  <w:rsid w:val="00FF3CAC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E3361-A3C3-496D-9803-4DF68FC0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16</cp:revision>
  <cp:lastPrinted>2018-01-02T07:36:00Z</cp:lastPrinted>
  <dcterms:created xsi:type="dcterms:W3CDTF">2013-08-02T19:08:00Z</dcterms:created>
  <dcterms:modified xsi:type="dcterms:W3CDTF">2018-01-02T07:36:00Z</dcterms:modified>
</cp:coreProperties>
</file>